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774352" w14:textId="4F779B9E" w:rsidR="00BB7157" w:rsidRPr="00901D02" w:rsidRDefault="00E873DA" w:rsidP="00AC0546">
      <w:pPr>
        <w:pStyle w:val="Ttulo1"/>
        <w:jc w:val="center"/>
        <w:rPr>
          <w:rFonts w:ascii="Arial" w:hAnsi="Arial" w:cs="Arial"/>
          <w:color w:val="000000" w:themeColor="text1"/>
          <w:sz w:val="24"/>
          <w:szCs w:val="24"/>
          <w:lang w:val="es-CO"/>
        </w:rPr>
      </w:pPr>
      <w:r w:rsidRPr="00901D02">
        <w:rPr>
          <w:rFonts w:ascii="Arial" w:hAnsi="Arial" w:cs="Arial"/>
          <w:color w:val="000000" w:themeColor="text1"/>
          <w:sz w:val="24"/>
          <w:szCs w:val="24"/>
          <w:lang w:val="es-CO"/>
        </w:rPr>
        <w:t>FORMATO DE EVIDENCIAS PSICOSOCIALES</w:t>
      </w:r>
      <w:r w:rsidRPr="00901D02">
        <w:rPr>
          <w:rFonts w:ascii="Arial" w:hAnsi="Arial" w:cs="Arial"/>
          <w:color w:val="000000" w:themeColor="text1"/>
          <w:sz w:val="24"/>
          <w:szCs w:val="24"/>
          <w:lang w:val="es-CO"/>
        </w:rPr>
        <w:br/>
        <w:t>REPORTE MENSUAL</w:t>
      </w:r>
    </w:p>
    <w:p w14:paraId="3E406B5A" w14:textId="77777777" w:rsidR="00AC0546" w:rsidRPr="00901D02" w:rsidRDefault="00AC0546" w:rsidP="00AC0546">
      <w:pPr>
        <w:rPr>
          <w:lang w:val="es-CO"/>
        </w:rPr>
      </w:pPr>
    </w:p>
    <w:p w14:paraId="1BB88BC1" w14:textId="77777777" w:rsidR="00AC0546" w:rsidRPr="00901D02" w:rsidRDefault="00E873DA">
      <w:pPr>
        <w:rPr>
          <w:rFonts w:ascii="Arial" w:hAnsi="Arial" w:cs="Arial"/>
          <w:b/>
          <w:bCs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t>1. Información general</w:t>
      </w:r>
    </w:p>
    <w:p w14:paraId="085E857F" w14:textId="62E2A69E" w:rsidR="00BB7157" w:rsidRPr="00901D02" w:rsidRDefault="00E873DA" w:rsidP="00C53C01">
      <w:pPr>
        <w:spacing w:after="0" w:line="360" w:lineRule="auto"/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sz w:val="24"/>
          <w:szCs w:val="24"/>
          <w:lang w:val="es-CO"/>
        </w:rPr>
        <w:t>Mes reportado:</w:t>
      </w:r>
      <w:r w:rsidR="00F141FF">
        <w:rPr>
          <w:rFonts w:ascii="Arial" w:hAnsi="Arial" w:cs="Arial"/>
          <w:sz w:val="24"/>
          <w:szCs w:val="24"/>
          <w:lang w:val="es-CO"/>
        </w:rPr>
        <w:t xml:space="preserve"> ABRIL</w:t>
      </w:r>
      <w:r w:rsidRPr="00901D02">
        <w:rPr>
          <w:rFonts w:ascii="Arial" w:hAnsi="Arial" w:cs="Arial"/>
          <w:sz w:val="24"/>
          <w:szCs w:val="24"/>
          <w:lang w:val="es-CO"/>
        </w:rPr>
        <w:br/>
        <w:t>Fecha de diligenciamiento:</w:t>
      </w:r>
      <w:r w:rsidR="00F141FF">
        <w:rPr>
          <w:rFonts w:ascii="Arial" w:hAnsi="Arial" w:cs="Arial"/>
          <w:sz w:val="24"/>
          <w:szCs w:val="24"/>
          <w:lang w:val="es-CO"/>
        </w:rPr>
        <w:t xml:space="preserve"> 24-04-2026</w:t>
      </w:r>
      <w:r w:rsidRPr="00901D02">
        <w:rPr>
          <w:rFonts w:ascii="Arial" w:hAnsi="Arial" w:cs="Arial"/>
          <w:sz w:val="24"/>
          <w:szCs w:val="24"/>
          <w:lang w:val="es-CO"/>
        </w:rPr>
        <w:br/>
        <w:t>Nombre del formador(a):</w:t>
      </w:r>
      <w:r w:rsidR="00F141FF">
        <w:rPr>
          <w:rFonts w:ascii="Arial" w:hAnsi="Arial" w:cs="Arial"/>
          <w:sz w:val="24"/>
          <w:szCs w:val="24"/>
          <w:lang w:val="es-CO"/>
        </w:rPr>
        <w:t xml:space="preserve"> </w:t>
      </w:r>
      <w:r w:rsidR="00AD7D2C">
        <w:rPr>
          <w:rFonts w:ascii="Arial" w:hAnsi="Arial" w:cs="Arial"/>
          <w:sz w:val="24"/>
          <w:szCs w:val="24"/>
          <w:lang w:val="es-CO"/>
        </w:rPr>
        <w:t xml:space="preserve">CHRISTIAN CAMILO QUINTERO </w:t>
      </w:r>
      <w:proofErr w:type="spellStart"/>
      <w:r w:rsidR="00AD7D2C">
        <w:rPr>
          <w:rFonts w:ascii="Arial" w:hAnsi="Arial" w:cs="Arial"/>
          <w:sz w:val="24"/>
          <w:szCs w:val="24"/>
          <w:lang w:val="es-CO"/>
        </w:rPr>
        <w:t>QUINTERO</w:t>
      </w:r>
      <w:proofErr w:type="spellEnd"/>
      <w:r w:rsidR="00AD7D2C">
        <w:rPr>
          <w:rFonts w:ascii="Arial" w:hAnsi="Arial" w:cs="Arial"/>
          <w:sz w:val="24"/>
          <w:szCs w:val="24"/>
          <w:lang w:val="es-CO"/>
        </w:rPr>
        <w:t xml:space="preserve"> 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</w:p>
    <w:p w14:paraId="7F8DFB22" w14:textId="6AB64C46" w:rsidR="00C53C01" w:rsidRDefault="00E873DA" w:rsidP="00C53C01">
      <w:pPr>
        <w:spacing w:after="0" w:line="360" w:lineRule="auto"/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t>2. Información del lugar de intervención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  <w:r w:rsidRPr="00901D02">
        <w:rPr>
          <w:rFonts w:ascii="Arial" w:hAnsi="Arial" w:cs="Arial"/>
          <w:sz w:val="24"/>
          <w:szCs w:val="24"/>
          <w:lang w:val="es-CO"/>
        </w:rPr>
        <w:br/>
        <w:t xml:space="preserve">Institución </w:t>
      </w:r>
      <w:r w:rsidR="00C53C01" w:rsidRPr="00901D02">
        <w:rPr>
          <w:rFonts w:ascii="Arial" w:hAnsi="Arial" w:cs="Arial"/>
          <w:sz w:val="24"/>
          <w:szCs w:val="24"/>
          <w:lang w:val="es-CO"/>
        </w:rPr>
        <w:t>educativ</w:t>
      </w:r>
      <w:r w:rsidR="00901D02">
        <w:rPr>
          <w:rFonts w:ascii="Arial" w:hAnsi="Arial" w:cs="Arial"/>
          <w:sz w:val="24"/>
          <w:szCs w:val="24"/>
          <w:lang w:val="es-CO"/>
        </w:rPr>
        <w:t>a</w:t>
      </w:r>
      <w:r w:rsidRPr="00901D02">
        <w:rPr>
          <w:rFonts w:ascii="Arial" w:hAnsi="Arial" w:cs="Arial"/>
          <w:sz w:val="24"/>
          <w:szCs w:val="24"/>
          <w:lang w:val="es-CO"/>
        </w:rPr>
        <w:t xml:space="preserve"> (Colegio):</w:t>
      </w:r>
      <w:r w:rsidR="00F141FF">
        <w:rPr>
          <w:rFonts w:ascii="Arial" w:hAnsi="Arial" w:cs="Arial"/>
          <w:sz w:val="24"/>
          <w:szCs w:val="24"/>
          <w:lang w:val="es-CO"/>
        </w:rPr>
        <w:t xml:space="preserve"> IED ATABANZHA</w:t>
      </w:r>
      <w:r w:rsidRPr="00901D02">
        <w:rPr>
          <w:rFonts w:ascii="Arial" w:hAnsi="Arial" w:cs="Arial"/>
          <w:sz w:val="24"/>
          <w:szCs w:val="24"/>
          <w:lang w:val="es-CO"/>
        </w:rPr>
        <w:br/>
        <w:t>Zona:</w:t>
      </w:r>
      <w:r w:rsidR="00F141FF">
        <w:rPr>
          <w:rFonts w:ascii="Arial" w:hAnsi="Arial" w:cs="Arial"/>
          <w:sz w:val="24"/>
          <w:szCs w:val="24"/>
          <w:lang w:val="es-CO"/>
        </w:rPr>
        <w:t xml:space="preserve"> 6</w:t>
      </w:r>
      <w:r w:rsidRPr="00901D02">
        <w:rPr>
          <w:rFonts w:ascii="Arial" w:hAnsi="Arial" w:cs="Arial"/>
          <w:sz w:val="24"/>
          <w:szCs w:val="24"/>
          <w:lang w:val="es-CO"/>
        </w:rPr>
        <w:br/>
        <w:t>Localidad:</w:t>
      </w:r>
      <w:r w:rsidR="00F141FF">
        <w:rPr>
          <w:rFonts w:ascii="Arial" w:hAnsi="Arial" w:cs="Arial"/>
          <w:sz w:val="24"/>
          <w:szCs w:val="24"/>
          <w:lang w:val="es-CO"/>
        </w:rPr>
        <w:t xml:space="preserve"> USME</w:t>
      </w:r>
      <w:r w:rsidRPr="00901D02">
        <w:rPr>
          <w:rFonts w:ascii="Arial" w:hAnsi="Arial" w:cs="Arial"/>
          <w:sz w:val="24"/>
          <w:szCs w:val="24"/>
          <w:lang w:val="es-CO"/>
        </w:rPr>
        <w:br/>
        <w:t>Dirección del colegio:</w:t>
      </w:r>
      <w:r w:rsidR="00F141FF">
        <w:rPr>
          <w:rFonts w:ascii="Arial" w:hAnsi="Arial" w:cs="Arial"/>
          <w:sz w:val="24"/>
          <w:szCs w:val="24"/>
          <w:lang w:val="es-CO"/>
        </w:rPr>
        <w:t xml:space="preserve"> CALLE 92 SUR </w:t>
      </w:r>
      <w:proofErr w:type="spellStart"/>
      <w:r w:rsidR="00F141FF">
        <w:rPr>
          <w:rFonts w:ascii="Arial" w:hAnsi="Arial" w:cs="Arial"/>
          <w:sz w:val="24"/>
          <w:szCs w:val="24"/>
          <w:lang w:val="es-CO"/>
        </w:rPr>
        <w:t>Nº</w:t>
      </w:r>
      <w:proofErr w:type="spellEnd"/>
      <w:r w:rsidR="00F141FF">
        <w:rPr>
          <w:rFonts w:ascii="Arial" w:hAnsi="Arial" w:cs="Arial"/>
          <w:sz w:val="24"/>
          <w:szCs w:val="24"/>
          <w:lang w:val="es-CO"/>
        </w:rPr>
        <w:t xml:space="preserve"> 2-43 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  <w:r w:rsidR="00753638" w:rsidRPr="00901D02">
        <w:rPr>
          <w:rFonts w:ascii="Arial" w:hAnsi="Arial" w:cs="Arial"/>
          <w:sz w:val="24"/>
          <w:szCs w:val="24"/>
          <w:lang w:val="es-CO"/>
        </w:rPr>
        <w:t>Centro de Inter</w:t>
      </w:r>
      <w:r w:rsidR="00EA6174">
        <w:rPr>
          <w:rFonts w:ascii="Arial" w:hAnsi="Arial" w:cs="Arial"/>
          <w:sz w:val="24"/>
          <w:szCs w:val="24"/>
          <w:lang w:val="es-CO"/>
        </w:rPr>
        <w:t>é</w:t>
      </w:r>
      <w:r w:rsidR="00753638" w:rsidRPr="00901D02">
        <w:rPr>
          <w:rFonts w:ascii="Arial" w:hAnsi="Arial" w:cs="Arial"/>
          <w:sz w:val="24"/>
          <w:szCs w:val="24"/>
          <w:lang w:val="es-CO"/>
        </w:rPr>
        <w:t>s:</w:t>
      </w:r>
      <w:r w:rsidR="00F141FF">
        <w:rPr>
          <w:rFonts w:ascii="Arial" w:hAnsi="Arial" w:cs="Arial"/>
          <w:sz w:val="24"/>
          <w:szCs w:val="24"/>
          <w:lang w:val="es-CO"/>
        </w:rPr>
        <w:t xml:space="preserve"> </w:t>
      </w:r>
      <w:r w:rsidR="00AD7D2C">
        <w:rPr>
          <w:rFonts w:ascii="Arial" w:hAnsi="Arial" w:cs="Arial"/>
          <w:sz w:val="24"/>
          <w:szCs w:val="24"/>
          <w:lang w:val="es-CO"/>
        </w:rPr>
        <w:t>FLAG FOOTBALL</w:t>
      </w:r>
    </w:p>
    <w:p w14:paraId="447E2BC7" w14:textId="690DBA1D" w:rsidR="00901D02" w:rsidRPr="00901D02" w:rsidRDefault="00901D02" w:rsidP="00C53C01">
      <w:pPr>
        <w:spacing w:after="0" w:line="360" w:lineRule="auto"/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>Escenario:</w:t>
      </w:r>
      <w:r w:rsidR="00F141FF">
        <w:rPr>
          <w:rFonts w:ascii="Arial" w:hAnsi="Arial" w:cs="Arial"/>
          <w:sz w:val="24"/>
          <w:szCs w:val="24"/>
          <w:lang w:val="es-CO"/>
        </w:rPr>
        <w:t xml:space="preserve"> IED</w:t>
      </w:r>
    </w:p>
    <w:p w14:paraId="4B9821D8" w14:textId="77777777" w:rsidR="00C53C01" w:rsidRPr="00901D02" w:rsidRDefault="00C53C01" w:rsidP="00C53C01">
      <w:pPr>
        <w:spacing w:after="0" w:line="360" w:lineRule="auto"/>
        <w:rPr>
          <w:rFonts w:ascii="Arial" w:hAnsi="Arial" w:cs="Arial"/>
          <w:sz w:val="24"/>
          <w:szCs w:val="24"/>
          <w:lang w:val="es-CO"/>
        </w:rPr>
      </w:pPr>
    </w:p>
    <w:p w14:paraId="5EEE16C6" w14:textId="71DD0574" w:rsidR="00AC0546" w:rsidRPr="00901D02" w:rsidRDefault="00E873DA" w:rsidP="00C53C01">
      <w:pPr>
        <w:spacing w:after="0" w:line="360" w:lineRule="auto"/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t>3. Información de la actividad psicosocial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  <w:r w:rsidRPr="00901D02">
        <w:rPr>
          <w:rFonts w:ascii="Arial" w:hAnsi="Arial" w:cs="Arial"/>
          <w:sz w:val="24"/>
          <w:szCs w:val="24"/>
          <w:lang w:val="es-CO"/>
        </w:rPr>
        <w:br/>
        <w:t>Tema trabajado:</w:t>
      </w:r>
      <w:r w:rsidR="00F141FF">
        <w:rPr>
          <w:rFonts w:ascii="Arial" w:hAnsi="Arial" w:cs="Arial"/>
          <w:sz w:val="24"/>
          <w:szCs w:val="24"/>
          <w:lang w:val="es-CO"/>
        </w:rPr>
        <w:t xml:space="preserve"> CONFLICTOS </w:t>
      </w:r>
    </w:p>
    <w:p w14:paraId="544A2554" w14:textId="4FE65AA6" w:rsidR="00C53C01" w:rsidRPr="00901D02" w:rsidRDefault="00E873DA" w:rsidP="00C53C01">
      <w:pPr>
        <w:spacing w:after="0" w:line="360" w:lineRule="auto"/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sz w:val="24"/>
          <w:szCs w:val="24"/>
          <w:lang w:val="es-CO"/>
        </w:rPr>
        <w:t xml:space="preserve">Objetivo de la </w:t>
      </w:r>
      <w:r w:rsidRPr="00901D02">
        <w:rPr>
          <w:rFonts w:ascii="Arial" w:hAnsi="Arial" w:cs="Arial"/>
          <w:sz w:val="24"/>
          <w:szCs w:val="24"/>
          <w:lang w:val="es-CO"/>
        </w:rPr>
        <w:t>actividad:</w:t>
      </w:r>
      <w:r w:rsidR="00F141FF">
        <w:rPr>
          <w:rFonts w:ascii="Arial" w:hAnsi="Arial" w:cs="Arial"/>
          <w:sz w:val="24"/>
          <w:szCs w:val="24"/>
          <w:lang w:val="es-CO"/>
        </w:rPr>
        <w:t xml:space="preserve"> Enseñar a los escolares herramientas o estrategias para concientizar que los conflictos pueden existir, pero que la diferencia radica en la forma de identificarlos y resolverlos </w:t>
      </w:r>
    </w:p>
    <w:p w14:paraId="1F695CE7" w14:textId="589C0C21" w:rsidR="00AC0546" w:rsidRPr="00901D02" w:rsidRDefault="00E873DA" w:rsidP="00C53C01">
      <w:pPr>
        <w:spacing w:after="0" w:line="360" w:lineRule="auto"/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sz w:val="24"/>
          <w:szCs w:val="24"/>
          <w:lang w:val="es-CO"/>
        </w:rPr>
        <w:t>Población participante:</w:t>
      </w:r>
      <w:r w:rsidR="00F141FF">
        <w:rPr>
          <w:rFonts w:ascii="Arial" w:hAnsi="Arial" w:cs="Arial"/>
          <w:sz w:val="24"/>
          <w:szCs w:val="24"/>
          <w:lang w:val="es-CO"/>
        </w:rPr>
        <w:t xml:space="preserve"> escolares del colegio Atabanzha, grados de 4º a </w:t>
      </w:r>
      <w:r w:rsidR="00AD7D2C">
        <w:rPr>
          <w:rFonts w:ascii="Arial" w:hAnsi="Arial" w:cs="Arial"/>
          <w:sz w:val="24"/>
          <w:szCs w:val="24"/>
          <w:lang w:val="es-CO"/>
        </w:rPr>
        <w:t>8</w:t>
      </w:r>
      <w:r w:rsidR="00F141FF">
        <w:rPr>
          <w:rFonts w:ascii="Arial" w:hAnsi="Arial" w:cs="Arial"/>
          <w:sz w:val="24"/>
          <w:szCs w:val="24"/>
          <w:lang w:val="es-CO"/>
        </w:rPr>
        <w:t>º</w:t>
      </w:r>
    </w:p>
    <w:p w14:paraId="2EFAB71B" w14:textId="0A64B253" w:rsidR="00C53C01" w:rsidRPr="00901D02" w:rsidRDefault="00C53C01" w:rsidP="00C53C01">
      <w:pPr>
        <w:spacing w:after="0" w:line="360" w:lineRule="auto"/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sz w:val="24"/>
          <w:szCs w:val="24"/>
          <w:lang w:val="es-CO"/>
        </w:rPr>
        <w:t>Ciclos:</w:t>
      </w:r>
      <w:r w:rsidR="00F141FF">
        <w:rPr>
          <w:rFonts w:ascii="Arial" w:hAnsi="Arial" w:cs="Arial"/>
          <w:sz w:val="24"/>
          <w:szCs w:val="24"/>
          <w:lang w:val="es-CO"/>
        </w:rPr>
        <w:t xml:space="preserve"> ciclos 2, 3 y 4</w:t>
      </w:r>
    </w:p>
    <w:p w14:paraId="418CAC6E" w14:textId="7E541F3C" w:rsidR="00BB7157" w:rsidRDefault="00E873DA" w:rsidP="00C53C01">
      <w:pPr>
        <w:spacing w:line="360" w:lineRule="auto"/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sz w:val="24"/>
          <w:szCs w:val="24"/>
          <w:lang w:val="es-CO"/>
        </w:rPr>
        <w:t>Número aproximado de participantes:</w:t>
      </w:r>
      <w:r w:rsidR="00F141FF">
        <w:rPr>
          <w:rFonts w:ascii="Arial" w:hAnsi="Arial" w:cs="Arial"/>
          <w:sz w:val="24"/>
          <w:szCs w:val="24"/>
          <w:lang w:val="es-CO"/>
        </w:rPr>
        <w:t xml:space="preserve"> </w:t>
      </w:r>
      <w:r w:rsidR="00AD7D2C">
        <w:rPr>
          <w:rFonts w:ascii="Arial" w:hAnsi="Arial" w:cs="Arial"/>
          <w:sz w:val="24"/>
          <w:szCs w:val="24"/>
          <w:lang w:val="es-CO"/>
        </w:rPr>
        <w:t xml:space="preserve">22 </w:t>
      </w:r>
      <w:r w:rsidR="00F141FF">
        <w:rPr>
          <w:rFonts w:ascii="Arial" w:hAnsi="Arial" w:cs="Arial"/>
          <w:sz w:val="24"/>
          <w:szCs w:val="24"/>
          <w:lang w:val="es-CO"/>
        </w:rPr>
        <w:t xml:space="preserve">aproximadamente en diferentes clases 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</w:p>
    <w:p w14:paraId="7C3F2A5E" w14:textId="77777777" w:rsidR="00801825" w:rsidRPr="00901D02" w:rsidRDefault="00801825" w:rsidP="00C53C01">
      <w:pPr>
        <w:spacing w:line="360" w:lineRule="auto"/>
        <w:rPr>
          <w:rFonts w:ascii="Arial" w:hAnsi="Arial" w:cs="Arial"/>
          <w:sz w:val="24"/>
          <w:szCs w:val="24"/>
          <w:lang w:val="es-CO"/>
        </w:rPr>
      </w:pPr>
    </w:p>
    <w:p w14:paraId="5FA0D3D1" w14:textId="0BB06DDA" w:rsidR="00C53C01" w:rsidRPr="00901D02" w:rsidRDefault="00E873DA">
      <w:pPr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lastRenderedPageBreak/>
        <w:t>4. Metodología desarrollada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  <w:r w:rsidRPr="00901D02">
        <w:rPr>
          <w:rFonts w:ascii="Arial" w:hAnsi="Arial" w:cs="Arial"/>
          <w:sz w:val="24"/>
          <w:szCs w:val="24"/>
          <w:lang w:val="es-CO"/>
        </w:rPr>
        <w:br/>
        <w:t>Descripción de la metodología utilizada: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  <w:r w:rsidR="00F141FF">
        <w:rPr>
          <w:rFonts w:ascii="Arial" w:hAnsi="Arial" w:cs="Arial"/>
          <w:sz w:val="24"/>
          <w:szCs w:val="24"/>
          <w:lang w:val="es-CO"/>
        </w:rPr>
        <w:t xml:space="preserve">La metodología utilizada para las diferentes sesiones de clase fue dialogar sobre los conocimientos previos al tema de los conflictos, y a como lo solucionarían, colocando casos hipotéticos, </w:t>
      </w:r>
      <w:r w:rsidR="00A06CCC">
        <w:rPr>
          <w:rFonts w:ascii="Arial" w:hAnsi="Arial" w:cs="Arial"/>
          <w:sz w:val="24"/>
          <w:szCs w:val="24"/>
          <w:lang w:val="es-CO"/>
        </w:rPr>
        <w:t xml:space="preserve">posteriormente sobre la marcha de la ejecución de las clases, cuando suceden acciones de juego o de entrenamiento, realizar manejo de respiración e identificación en el manejo de las emociones, y con acciones correctivas identifican la forma de manifestar las inconformidades y de mencionar a su formador situaciones donde puede intervenir y evitar trasciendan de una forma inadecuada </w:t>
      </w:r>
    </w:p>
    <w:p w14:paraId="76872FA4" w14:textId="3D7EF580" w:rsidR="00BB7157" w:rsidRPr="00901D02" w:rsidRDefault="00E873DA">
      <w:pPr>
        <w:rPr>
          <w:rFonts w:ascii="Arial" w:hAnsi="Arial" w:cs="Arial"/>
          <w:b/>
          <w:bCs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t xml:space="preserve">5. Descripción de la jornada / </w:t>
      </w:r>
      <w:r w:rsidR="00C53C01" w:rsidRPr="00901D02">
        <w:rPr>
          <w:rFonts w:ascii="Arial" w:hAnsi="Arial" w:cs="Arial"/>
          <w:b/>
          <w:bCs/>
          <w:sz w:val="24"/>
          <w:szCs w:val="24"/>
          <w:lang w:val="es-CO"/>
        </w:rPr>
        <w:t>Desarrollo</w:t>
      </w:r>
      <w:r w:rsidRPr="00901D02">
        <w:rPr>
          <w:rFonts w:ascii="Arial" w:hAnsi="Arial" w:cs="Arial"/>
          <w:b/>
          <w:bCs/>
          <w:sz w:val="24"/>
          <w:szCs w:val="24"/>
          <w:lang w:val="es-CO"/>
        </w:rPr>
        <w:t xml:space="preserve"> de la </w:t>
      </w:r>
      <w:r w:rsidR="00C53C01" w:rsidRPr="00901D02">
        <w:rPr>
          <w:rFonts w:ascii="Arial" w:hAnsi="Arial" w:cs="Arial"/>
          <w:b/>
          <w:bCs/>
          <w:sz w:val="24"/>
          <w:szCs w:val="24"/>
          <w:lang w:val="es-CO"/>
        </w:rPr>
        <w:t>Metodología</w:t>
      </w:r>
      <w:r w:rsidRPr="00901D02">
        <w:rPr>
          <w:rFonts w:ascii="Arial" w:hAnsi="Arial" w:cs="Arial"/>
          <w:b/>
          <w:bCs/>
          <w:sz w:val="24"/>
          <w:szCs w:val="24"/>
          <w:lang w:val="es-CO"/>
        </w:rPr>
        <w:br/>
      </w:r>
      <w:r w:rsidR="00A06CCC" w:rsidRPr="00A06CCC">
        <w:rPr>
          <w:rFonts w:ascii="Arial" w:hAnsi="Arial" w:cs="Arial"/>
          <w:sz w:val="24"/>
          <w:szCs w:val="24"/>
          <w:lang w:val="es-CO"/>
        </w:rPr>
        <w:t>Se realizo d</w:t>
      </w:r>
      <w:r w:rsidR="00A06CCC">
        <w:rPr>
          <w:rFonts w:ascii="Arial" w:hAnsi="Arial" w:cs="Arial"/>
          <w:sz w:val="24"/>
          <w:szCs w:val="24"/>
          <w:lang w:val="es-CO"/>
        </w:rPr>
        <w:t xml:space="preserve">ialogo dentro de las aulas donde se les enseñaba a cerca de los sentimientos y las emociones y como ellas pueden actuar a favor en contra para que se llegue a formar un conflicto, se explica que es un conflicto y clases de conflicto, algunas posibles maneras de forma hipotética donde cada uno propone como solucionarlo y se generan situaciones de la vida real, la metodología se enfoca a que cada uno auto descubra posibles situaciones y sobre todo posibles soluciones a los conflictos de la mejor manera </w:t>
      </w:r>
    </w:p>
    <w:p w14:paraId="2BCC21FB" w14:textId="03A5AF18" w:rsidR="00AC0546" w:rsidRDefault="000018ED">
      <w:pPr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noProof/>
          <w:sz w:val="24"/>
          <w:szCs w:val="24"/>
          <w:lang w:val="es-CO"/>
        </w:rPr>
        <w:drawing>
          <wp:anchor distT="0" distB="0" distL="114300" distR="114300" simplePos="0" relativeHeight="251658240" behindDoc="0" locked="0" layoutInCell="1" allowOverlap="1" wp14:anchorId="0C575711" wp14:editId="1C5F17CB">
            <wp:simplePos x="0" y="0"/>
            <wp:positionH relativeFrom="page">
              <wp:posOffset>2400300</wp:posOffset>
            </wp:positionH>
            <wp:positionV relativeFrom="paragraph">
              <wp:posOffset>384175</wp:posOffset>
            </wp:positionV>
            <wp:extent cx="1682115" cy="1085850"/>
            <wp:effectExtent l="0" t="0" r="0" b="0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115" cy="108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73DA" w:rsidRPr="00901D02">
        <w:rPr>
          <w:rFonts w:ascii="Arial" w:hAnsi="Arial" w:cs="Arial"/>
          <w:b/>
          <w:bCs/>
          <w:sz w:val="24"/>
          <w:szCs w:val="24"/>
          <w:lang w:val="es-CO"/>
        </w:rPr>
        <w:t>6. Evidencias fotográficas</w:t>
      </w:r>
      <w:r w:rsidR="00E873DA" w:rsidRPr="00901D02">
        <w:rPr>
          <w:rFonts w:ascii="Arial" w:hAnsi="Arial" w:cs="Arial"/>
          <w:sz w:val="24"/>
          <w:szCs w:val="24"/>
          <w:lang w:val="es-CO"/>
        </w:rPr>
        <w:br/>
      </w:r>
      <w:r w:rsidR="00E873DA" w:rsidRPr="00901D02">
        <w:rPr>
          <w:rFonts w:ascii="Arial" w:hAnsi="Arial" w:cs="Arial"/>
          <w:sz w:val="24"/>
          <w:szCs w:val="24"/>
          <w:lang w:val="es-CO"/>
        </w:rPr>
        <w:br/>
      </w:r>
      <w:r w:rsidR="00E873DA" w:rsidRPr="00901D02">
        <w:rPr>
          <w:rFonts w:ascii="Arial" w:hAnsi="Arial" w:cs="Arial"/>
          <w:sz w:val="24"/>
          <w:szCs w:val="24"/>
          <w:lang w:val="es-CO"/>
        </w:rPr>
        <w:t>Fotografía 1:</w:t>
      </w:r>
      <w:r w:rsidR="00573DC0">
        <w:rPr>
          <w:rFonts w:ascii="Arial" w:hAnsi="Arial" w:cs="Arial"/>
          <w:sz w:val="24"/>
          <w:szCs w:val="24"/>
          <w:lang w:val="es-CO"/>
        </w:rPr>
        <w:t xml:space="preserve">  </w:t>
      </w:r>
    </w:p>
    <w:p w14:paraId="29374304" w14:textId="77777777" w:rsidR="000018ED" w:rsidRDefault="00E873DA">
      <w:pPr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sz w:val="24"/>
          <w:szCs w:val="24"/>
          <w:lang w:val="es-CO"/>
        </w:rPr>
        <w:br/>
      </w:r>
    </w:p>
    <w:p w14:paraId="10A5D66D" w14:textId="77777777" w:rsidR="000018ED" w:rsidRDefault="000018ED">
      <w:pPr>
        <w:rPr>
          <w:rFonts w:ascii="Arial" w:hAnsi="Arial" w:cs="Arial"/>
          <w:sz w:val="24"/>
          <w:szCs w:val="24"/>
          <w:lang w:val="es-CO"/>
        </w:rPr>
      </w:pPr>
    </w:p>
    <w:p w14:paraId="08B9ADAB" w14:textId="299756DA" w:rsidR="000018ED" w:rsidRDefault="000018ED">
      <w:pPr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noProof/>
          <w:sz w:val="24"/>
          <w:szCs w:val="24"/>
          <w:lang w:val="es-CO"/>
        </w:rPr>
        <w:drawing>
          <wp:anchor distT="0" distB="0" distL="114300" distR="114300" simplePos="0" relativeHeight="251659264" behindDoc="0" locked="0" layoutInCell="1" allowOverlap="1" wp14:anchorId="5CC3519B" wp14:editId="213BF551">
            <wp:simplePos x="0" y="0"/>
            <wp:positionH relativeFrom="page">
              <wp:posOffset>2419350</wp:posOffset>
            </wp:positionH>
            <wp:positionV relativeFrom="paragraph">
              <wp:posOffset>176530</wp:posOffset>
            </wp:positionV>
            <wp:extent cx="1638300" cy="1027430"/>
            <wp:effectExtent l="0" t="0" r="0" b="1270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027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73DA" w:rsidRPr="00901D02">
        <w:rPr>
          <w:rFonts w:ascii="Arial" w:hAnsi="Arial" w:cs="Arial"/>
          <w:sz w:val="24"/>
          <w:szCs w:val="24"/>
          <w:lang w:val="es-CO"/>
        </w:rPr>
        <w:t>Fotografía 2:</w:t>
      </w:r>
      <w:r w:rsidR="00573DC0">
        <w:rPr>
          <w:rFonts w:ascii="Arial" w:hAnsi="Arial" w:cs="Arial"/>
          <w:sz w:val="24"/>
          <w:szCs w:val="24"/>
          <w:lang w:val="es-CO"/>
        </w:rPr>
        <w:t xml:space="preserve">  </w:t>
      </w:r>
    </w:p>
    <w:p w14:paraId="3E2E19C3" w14:textId="072092CD" w:rsidR="00AC0546" w:rsidRPr="00901D02" w:rsidRDefault="00AC0546">
      <w:pPr>
        <w:rPr>
          <w:rFonts w:ascii="Arial" w:hAnsi="Arial" w:cs="Arial"/>
          <w:sz w:val="24"/>
          <w:szCs w:val="24"/>
          <w:lang w:val="es-CO"/>
        </w:rPr>
      </w:pPr>
    </w:p>
    <w:p w14:paraId="3B7F9BD6" w14:textId="723F85D1" w:rsidR="00AC0546" w:rsidRPr="00901D02" w:rsidRDefault="00AC0546">
      <w:pPr>
        <w:rPr>
          <w:rFonts w:ascii="Arial" w:hAnsi="Arial" w:cs="Arial"/>
          <w:sz w:val="24"/>
          <w:szCs w:val="24"/>
          <w:lang w:val="es-CO"/>
        </w:rPr>
      </w:pPr>
    </w:p>
    <w:p w14:paraId="3C8A116B" w14:textId="196B9EA1" w:rsidR="000018ED" w:rsidRDefault="00E873DA">
      <w:pPr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sz w:val="24"/>
          <w:szCs w:val="24"/>
          <w:lang w:val="es-CO"/>
        </w:rPr>
        <w:br/>
      </w:r>
    </w:p>
    <w:p w14:paraId="7A9A985C" w14:textId="50B14EDE" w:rsidR="000018ED" w:rsidRDefault="000018ED">
      <w:pPr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noProof/>
          <w:sz w:val="24"/>
          <w:szCs w:val="24"/>
          <w:lang w:val="es-CO"/>
        </w:rPr>
        <w:drawing>
          <wp:anchor distT="0" distB="0" distL="114300" distR="114300" simplePos="0" relativeHeight="251660288" behindDoc="0" locked="0" layoutInCell="1" allowOverlap="1" wp14:anchorId="698B268C" wp14:editId="4767A431">
            <wp:simplePos x="0" y="0"/>
            <wp:positionH relativeFrom="column">
              <wp:posOffset>1257300</wp:posOffset>
            </wp:positionH>
            <wp:positionV relativeFrom="paragraph">
              <wp:posOffset>5715</wp:posOffset>
            </wp:positionV>
            <wp:extent cx="1666875" cy="1079500"/>
            <wp:effectExtent l="0" t="0" r="9525" b="6350"/>
            <wp:wrapSquare wrapText="bothSides"/>
            <wp:docPr id="270022151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022151" name="Imagen 27002215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079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E873DA" w:rsidRPr="00901D02">
        <w:rPr>
          <w:rFonts w:ascii="Arial" w:hAnsi="Arial" w:cs="Arial"/>
          <w:sz w:val="24"/>
          <w:szCs w:val="24"/>
          <w:lang w:val="es-CO"/>
        </w:rPr>
        <w:t>Fotografía 3:</w:t>
      </w:r>
      <w:r w:rsidR="00573DC0">
        <w:rPr>
          <w:rFonts w:ascii="Arial" w:hAnsi="Arial" w:cs="Arial"/>
          <w:sz w:val="24"/>
          <w:szCs w:val="24"/>
          <w:lang w:val="es-CO"/>
        </w:rPr>
        <w:t xml:space="preserve"> </w:t>
      </w:r>
    </w:p>
    <w:p w14:paraId="3BEA61E4" w14:textId="77777777" w:rsidR="000018ED" w:rsidRDefault="000018ED">
      <w:pPr>
        <w:rPr>
          <w:rFonts w:ascii="Arial" w:hAnsi="Arial" w:cs="Arial"/>
          <w:sz w:val="24"/>
          <w:szCs w:val="24"/>
          <w:lang w:val="es-CO"/>
        </w:rPr>
      </w:pPr>
    </w:p>
    <w:p w14:paraId="65D59890" w14:textId="77777777" w:rsidR="000018ED" w:rsidRDefault="000018ED">
      <w:pPr>
        <w:rPr>
          <w:rFonts w:ascii="Arial" w:hAnsi="Arial" w:cs="Arial"/>
          <w:sz w:val="24"/>
          <w:szCs w:val="24"/>
          <w:lang w:val="es-CO"/>
        </w:rPr>
      </w:pPr>
    </w:p>
    <w:p w14:paraId="38E7816E" w14:textId="29BA2978" w:rsidR="00AC0546" w:rsidRPr="00901D02" w:rsidRDefault="00573DC0">
      <w:pPr>
        <w:rPr>
          <w:rFonts w:ascii="Arial" w:hAnsi="Arial" w:cs="Arial"/>
          <w:sz w:val="24"/>
          <w:szCs w:val="24"/>
          <w:lang w:val="es-CO"/>
        </w:rPr>
      </w:pPr>
      <w:r>
        <w:rPr>
          <w:rFonts w:ascii="Arial" w:hAnsi="Arial" w:cs="Arial"/>
          <w:sz w:val="24"/>
          <w:szCs w:val="24"/>
          <w:lang w:val="es-CO"/>
        </w:rPr>
        <w:t xml:space="preserve"> </w:t>
      </w:r>
    </w:p>
    <w:p w14:paraId="3B3B9D7D" w14:textId="7E33F051" w:rsidR="00BB7157" w:rsidRPr="00901D02" w:rsidRDefault="00E873DA">
      <w:pPr>
        <w:rPr>
          <w:rFonts w:ascii="Arial" w:hAnsi="Arial" w:cs="Arial"/>
          <w:b/>
          <w:bCs/>
          <w:sz w:val="24"/>
          <w:szCs w:val="24"/>
          <w:lang w:val="es-CO"/>
        </w:rPr>
      </w:pPr>
      <w:r w:rsidRPr="00901D02">
        <w:rPr>
          <w:rFonts w:ascii="Arial" w:hAnsi="Arial" w:cs="Arial"/>
          <w:sz w:val="24"/>
          <w:szCs w:val="24"/>
          <w:lang w:val="es-CO"/>
        </w:rPr>
        <w:lastRenderedPageBreak/>
        <w:br/>
      </w:r>
      <w:r w:rsidRPr="00901D02">
        <w:rPr>
          <w:rFonts w:ascii="Arial" w:hAnsi="Arial" w:cs="Arial"/>
          <w:b/>
          <w:bCs/>
          <w:sz w:val="24"/>
          <w:szCs w:val="24"/>
          <w:lang w:val="es-CO"/>
        </w:rPr>
        <w:t>Observaciones:</w:t>
      </w:r>
      <w:r w:rsidR="00573DC0">
        <w:rPr>
          <w:rFonts w:ascii="Arial" w:hAnsi="Arial" w:cs="Arial"/>
          <w:b/>
          <w:bCs/>
          <w:sz w:val="24"/>
          <w:szCs w:val="24"/>
          <w:lang w:val="es-CO"/>
        </w:rPr>
        <w:t xml:space="preserve"> </w:t>
      </w:r>
      <w:r w:rsidR="00573DC0">
        <w:rPr>
          <w:rFonts w:ascii="Arial" w:hAnsi="Arial" w:cs="Arial"/>
          <w:sz w:val="24"/>
          <w:szCs w:val="24"/>
          <w:lang w:val="es-CO"/>
        </w:rPr>
        <w:t xml:space="preserve">Los escolares asisten con la convicción de solo querer jugar, y se les ha estado cambiando el chip, donde se les demuestra </w:t>
      </w:r>
      <w:r w:rsidR="00801825">
        <w:rPr>
          <w:rFonts w:ascii="Arial" w:hAnsi="Arial" w:cs="Arial"/>
          <w:sz w:val="24"/>
          <w:szCs w:val="24"/>
          <w:lang w:val="es-CO"/>
        </w:rPr>
        <w:t>que primero se debe aprender y entender el reglamento y la metodología de este juego, ya que es un deporte nuevo y terminología ingiere en el aprender a pronunciar y saber que significa cada uno de los términos que en ingles se utiliza en este deporte</w:t>
      </w:r>
      <w:r w:rsidR="004F7001">
        <w:rPr>
          <w:rFonts w:ascii="Arial" w:hAnsi="Arial" w:cs="Arial"/>
          <w:sz w:val="24"/>
          <w:szCs w:val="24"/>
          <w:lang w:val="es-CO"/>
        </w:rPr>
        <w:t xml:space="preserve">, entonces no solo vamos aprender reglamento y a jugar </w:t>
      </w:r>
      <w:proofErr w:type="spellStart"/>
      <w:r w:rsidR="004F7001">
        <w:rPr>
          <w:rFonts w:ascii="Arial" w:hAnsi="Arial" w:cs="Arial"/>
          <w:sz w:val="24"/>
          <w:szCs w:val="24"/>
          <w:lang w:val="es-CO"/>
        </w:rPr>
        <w:t>flag</w:t>
      </w:r>
      <w:proofErr w:type="spellEnd"/>
      <w:r w:rsidR="004F7001">
        <w:rPr>
          <w:rFonts w:ascii="Arial" w:hAnsi="Arial" w:cs="Arial"/>
          <w:sz w:val="24"/>
          <w:szCs w:val="24"/>
          <w:lang w:val="es-CO"/>
        </w:rPr>
        <w:t xml:space="preserve"> </w:t>
      </w:r>
      <w:proofErr w:type="spellStart"/>
      <w:r w:rsidR="004F7001">
        <w:rPr>
          <w:rFonts w:ascii="Arial" w:hAnsi="Arial" w:cs="Arial"/>
          <w:sz w:val="24"/>
          <w:szCs w:val="24"/>
          <w:lang w:val="es-CO"/>
        </w:rPr>
        <w:t>football</w:t>
      </w:r>
      <w:proofErr w:type="spellEnd"/>
      <w:r w:rsidR="004F7001">
        <w:rPr>
          <w:rFonts w:ascii="Arial" w:hAnsi="Arial" w:cs="Arial"/>
          <w:sz w:val="24"/>
          <w:szCs w:val="24"/>
          <w:lang w:val="es-CO"/>
        </w:rPr>
        <w:t xml:space="preserve"> si no también nos toca aprender algo de </w:t>
      </w:r>
      <w:proofErr w:type="spellStart"/>
      <w:r w:rsidR="004F7001">
        <w:rPr>
          <w:rFonts w:ascii="Arial" w:hAnsi="Arial" w:cs="Arial"/>
          <w:sz w:val="24"/>
          <w:szCs w:val="24"/>
          <w:lang w:val="es-CO"/>
        </w:rPr>
        <w:t>ingles</w:t>
      </w:r>
      <w:proofErr w:type="spellEnd"/>
      <w:r w:rsidR="004F7001">
        <w:rPr>
          <w:rFonts w:ascii="Arial" w:hAnsi="Arial" w:cs="Arial"/>
          <w:sz w:val="24"/>
          <w:szCs w:val="24"/>
          <w:lang w:val="es-CO"/>
        </w:rPr>
        <w:t xml:space="preserve"> para una buena pronunciación y significado de las palabras que en ingles determinan una acción de este deporte.</w:t>
      </w:r>
      <w:r w:rsidRPr="00901D02">
        <w:rPr>
          <w:rFonts w:ascii="Arial" w:hAnsi="Arial" w:cs="Arial"/>
          <w:b/>
          <w:bCs/>
          <w:sz w:val="24"/>
          <w:szCs w:val="24"/>
          <w:lang w:val="es-CO"/>
        </w:rPr>
        <w:br/>
      </w:r>
    </w:p>
    <w:p w14:paraId="7915A870" w14:textId="35F46E3B" w:rsidR="00BB7157" w:rsidRPr="00901D02" w:rsidRDefault="00E873DA">
      <w:pPr>
        <w:rPr>
          <w:rFonts w:ascii="Arial" w:hAnsi="Arial" w:cs="Arial"/>
          <w:b/>
          <w:bCs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t>7. Resultados y observaciones psicosociales</w:t>
      </w:r>
      <w:r w:rsidRPr="00901D02">
        <w:rPr>
          <w:rFonts w:ascii="Arial" w:hAnsi="Arial" w:cs="Arial"/>
          <w:b/>
          <w:bCs/>
          <w:sz w:val="24"/>
          <w:szCs w:val="24"/>
          <w:lang w:val="es-CO"/>
        </w:rPr>
        <w:br/>
      </w:r>
      <w:r w:rsidRPr="00901D02">
        <w:rPr>
          <w:rFonts w:ascii="Arial" w:hAnsi="Arial" w:cs="Arial"/>
          <w:b/>
          <w:bCs/>
          <w:sz w:val="24"/>
          <w:szCs w:val="24"/>
          <w:lang w:val="es-CO"/>
        </w:rPr>
        <w:br/>
      </w:r>
      <w:r w:rsidR="00A06CCC" w:rsidRPr="00A06CCC">
        <w:rPr>
          <w:rFonts w:ascii="Arial" w:hAnsi="Arial" w:cs="Arial"/>
          <w:sz w:val="24"/>
          <w:szCs w:val="24"/>
          <w:lang w:val="es-CO"/>
        </w:rPr>
        <w:t xml:space="preserve">Se puede observar que los escolares acogen los comentarios y los contenidos de la clase, sin embargo, cuando se presentan situaciones reales de juego, </w:t>
      </w:r>
      <w:r w:rsidR="00FD200F">
        <w:rPr>
          <w:rFonts w:ascii="Arial" w:hAnsi="Arial" w:cs="Arial"/>
          <w:sz w:val="24"/>
          <w:szCs w:val="24"/>
          <w:lang w:val="es-CO"/>
        </w:rPr>
        <w:t>no falta algún chico que reacciona de manera contraria a la indicada, o de forma diferente a la que en los ejemplos hipotéticos daban como solución, sin embargo es ahí donde se aprovecha a reflexionar y demostrar que actuar con cabeza fría, o de forma calmada es tan diferente a cuando se tiene la cabeza caliente, y se actúa de forma irracional.</w:t>
      </w:r>
    </w:p>
    <w:p w14:paraId="4EEBBD55" w14:textId="1EDB3994" w:rsidR="00BB7157" w:rsidRPr="00901D02" w:rsidRDefault="00E873DA">
      <w:pPr>
        <w:rPr>
          <w:rFonts w:ascii="Arial" w:hAnsi="Arial" w:cs="Arial"/>
          <w:b/>
          <w:bCs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t>8. Recomendaciones / acciones a fortalecer</w:t>
      </w:r>
      <w:r w:rsidRPr="00901D02">
        <w:rPr>
          <w:rFonts w:ascii="Arial" w:hAnsi="Arial" w:cs="Arial"/>
          <w:b/>
          <w:bCs/>
          <w:sz w:val="24"/>
          <w:szCs w:val="24"/>
          <w:lang w:val="es-CO"/>
        </w:rPr>
        <w:br/>
      </w:r>
      <w:r w:rsidR="00FD200F">
        <w:rPr>
          <w:rFonts w:ascii="Arial" w:hAnsi="Arial" w:cs="Arial"/>
          <w:sz w:val="24"/>
          <w:szCs w:val="24"/>
          <w:lang w:val="es-CO"/>
        </w:rPr>
        <w:t xml:space="preserve">Seguir desarrollando los temas del componente psicosocial, donde podamos seguir entregando contenidos y herramientas para la mejor formación integral de nuestros escolares </w:t>
      </w:r>
      <w:r w:rsidRPr="00901D02">
        <w:rPr>
          <w:rFonts w:ascii="Arial" w:hAnsi="Arial" w:cs="Arial"/>
          <w:b/>
          <w:bCs/>
          <w:sz w:val="24"/>
          <w:szCs w:val="24"/>
          <w:lang w:val="es-CO"/>
        </w:rPr>
        <w:br/>
      </w:r>
    </w:p>
    <w:p w14:paraId="44CB4E41" w14:textId="3E9CDABD" w:rsidR="00BB7157" w:rsidRPr="00901D02" w:rsidRDefault="00E873DA">
      <w:pPr>
        <w:rPr>
          <w:rFonts w:ascii="Arial" w:hAnsi="Arial" w:cs="Arial"/>
          <w:sz w:val="24"/>
          <w:szCs w:val="24"/>
          <w:lang w:val="es-CO"/>
        </w:rPr>
      </w:pPr>
      <w:r w:rsidRPr="00901D02">
        <w:rPr>
          <w:rFonts w:ascii="Arial" w:hAnsi="Arial" w:cs="Arial"/>
          <w:b/>
          <w:bCs/>
          <w:sz w:val="24"/>
          <w:szCs w:val="24"/>
          <w:lang w:val="es-CO"/>
        </w:rPr>
        <w:t>9. Firma</w:t>
      </w:r>
      <w:r w:rsidRPr="00901D02">
        <w:rPr>
          <w:rFonts w:ascii="Arial" w:hAnsi="Arial" w:cs="Arial"/>
          <w:sz w:val="24"/>
          <w:szCs w:val="24"/>
          <w:lang w:val="es-CO"/>
        </w:rPr>
        <w:br/>
      </w:r>
      <w:r w:rsidR="00801825">
        <w:rPr>
          <w:noProof/>
        </w:rPr>
        <w:drawing>
          <wp:inline distT="0" distB="0" distL="0" distR="0" wp14:anchorId="72EDA641" wp14:editId="220FF005">
            <wp:extent cx="1503045" cy="713105"/>
            <wp:effectExtent l="0" t="0" r="1905" b="0"/>
            <wp:docPr id="98" name="Image 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 98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3045" cy="71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200F" w:rsidRPr="00901D02">
        <w:rPr>
          <w:rFonts w:ascii="Arial" w:hAnsi="Arial" w:cs="Arial"/>
          <w:sz w:val="24"/>
          <w:szCs w:val="24"/>
          <w:lang w:val="es-CO"/>
        </w:rPr>
        <w:br/>
        <w:t>Nombre del formador(a):</w:t>
      </w:r>
      <w:r w:rsidR="00FD200F">
        <w:rPr>
          <w:rFonts w:ascii="Arial" w:hAnsi="Arial" w:cs="Arial"/>
          <w:sz w:val="24"/>
          <w:szCs w:val="24"/>
          <w:lang w:val="es-CO"/>
        </w:rPr>
        <w:t xml:space="preserve"> </w:t>
      </w:r>
      <w:r w:rsidR="00801825">
        <w:rPr>
          <w:rFonts w:ascii="Arial" w:hAnsi="Arial" w:cs="Arial"/>
          <w:sz w:val="24"/>
          <w:szCs w:val="24"/>
          <w:lang w:val="es-CO"/>
        </w:rPr>
        <w:t xml:space="preserve">CHRISTIAN CAMILO QUINTERO </w:t>
      </w:r>
      <w:proofErr w:type="spellStart"/>
      <w:r w:rsidR="00801825">
        <w:rPr>
          <w:rFonts w:ascii="Arial" w:hAnsi="Arial" w:cs="Arial"/>
          <w:sz w:val="24"/>
          <w:szCs w:val="24"/>
          <w:lang w:val="es-CO"/>
        </w:rPr>
        <w:t>QUINTERO</w:t>
      </w:r>
      <w:proofErr w:type="spellEnd"/>
      <w:r w:rsidR="00801825">
        <w:rPr>
          <w:rFonts w:ascii="Arial" w:hAnsi="Arial" w:cs="Arial"/>
          <w:sz w:val="24"/>
          <w:szCs w:val="24"/>
          <w:lang w:val="es-CO"/>
        </w:rPr>
        <w:t xml:space="preserve"> </w:t>
      </w:r>
      <w:r w:rsidR="00FD200F" w:rsidRPr="00901D02">
        <w:rPr>
          <w:rFonts w:ascii="Arial" w:hAnsi="Arial" w:cs="Arial"/>
          <w:sz w:val="24"/>
          <w:szCs w:val="24"/>
          <w:lang w:val="es-CO"/>
        </w:rPr>
        <w:br/>
        <w:t>Fecha:</w:t>
      </w:r>
      <w:r w:rsidR="00FD200F">
        <w:rPr>
          <w:rFonts w:ascii="Arial" w:hAnsi="Arial" w:cs="Arial"/>
          <w:sz w:val="24"/>
          <w:szCs w:val="24"/>
          <w:lang w:val="es-CO"/>
        </w:rPr>
        <w:t xml:space="preserve"> 24 DE ABRIL DE 2026</w:t>
      </w:r>
      <w:r w:rsidR="00FD200F" w:rsidRPr="00901D02">
        <w:rPr>
          <w:rFonts w:ascii="Arial" w:hAnsi="Arial" w:cs="Arial"/>
          <w:sz w:val="24"/>
          <w:szCs w:val="24"/>
          <w:lang w:val="es-CO"/>
        </w:rPr>
        <w:br/>
      </w:r>
    </w:p>
    <w:sectPr w:rsidR="00BB7157" w:rsidRPr="00901D02" w:rsidSect="00034616">
      <w:headerReference w:type="default" r:id="rId12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D7BBE4" w14:textId="77777777" w:rsidR="00E873DA" w:rsidRDefault="00E873DA" w:rsidP="00753638">
      <w:pPr>
        <w:spacing w:after="0" w:line="240" w:lineRule="auto"/>
      </w:pPr>
      <w:r>
        <w:separator/>
      </w:r>
    </w:p>
  </w:endnote>
  <w:endnote w:type="continuationSeparator" w:id="0">
    <w:p w14:paraId="009FE02B" w14:textId="77777777" w:rsidR="00E873DA" w:rsidRDefault="00E873DA" w:rsidP="007536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BABDEA" w14:textId="77777777" w:rsidR="00E873DA" w:rsidRDefault="00E873DA" w:rsidP="00753638">
      <w:pPr>
        <w:spacing w:after="0" w:line="240" w:lineRule="auto"/>
      </w:pPr>
      <w:r>
        <w:separator/>
      </w:r>
    </w:p>
  </w:footnote>
  <w:footnote w:type="continuationSeparator" w:id="0">
    <w:p w14:paraId="00DD847E" w14:textId="77777777" w:rsidR="00E873DA" w:rsidRDefault="00E873DA" w:rsidP="007536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BCB320" w14:textId="4AD2E63D" w:rsidR="00753638" w:rsidRDefault="00753638">
    <w:pPr>
      <w:pStyle w:val="Encabezado"/>
    </w:pPr>
    <w:r>
      <w:rPr>
        <w:noProof/>
        <w:lang w:val="es-CO" w:eastAsia="es-CO"/>
      </w:rPr>
      <w:drawing>
        <wp:anchor distT="0" distB="0" distL="0" distR="0" simplePos="0" relativeHeight="251659264" behindDoc="1" locked="0" layoutInCell="1" allowOverlap="1" wp14:anchorId="17D7900C" wp14:editId="59D1D451">
          <wp:simplePos x="0" y="0"/>
          <wp:positionH relativeFrom="page">
            <wp:posOffset>2994660</wp:posOffset>
          </wp:positionH>
          <wp:positionV relativeFrom="page">
            <wp:posOffset>152400</wp:posOffset>
          </wp:positionV>
          <wp:extent cx="1203621" cy="764540"/>
          <wp:effectExtent l="0" t="0" r="0" b="0"/>
          <wp:wrapNone/>
          <wp:docPr id="1345477613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203621" cy="7645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2E2D21BB"/>
    <w:multiLevelType w:val="hybridMultilevel"/>
    <w:tmpl w:val="ECAC26F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018ED"/>
    <w:rsid w:val="00034616"/>
    <w:rsid w:val="0006063C"/>
    <w:rsid w:val="000D1A7A"/>
    <w:rsid w:val="000F5A90"/>
    <w:rsid w:val="0015074B"/>
    <w:rsid w:val="00210B92"/>
    <w:rsid w:val="00210F79"/>
    <w:rsid w:val="0029639D"/>
    <w:rsid w:val="00326F90"/>
    <w:rsid w:val="004F7001"/>
    <w:rsid w:val="00573DC0"/>
    <w:rsid w:val="00577D1E"/>
    <w:rsid w:val="00753638"/>
    <w:rsid w:val="007A4F33"/>
    <w:rsid w:val="00801825"/>
    <w:rsid w:val="00901D02"/>
    <w:rsid w:val="009811C7"/>
    <w:rsid w:val="00A06CCC"/>
    <w:rsid w:val="00A51D6C"/>
    <w:rsid w:val="00A86DC9"/>
    <w:rsid w:val="00AA1D8D"/>
    <w:rsid w:val="00AC0546"/>
    <w:rsid w:val="00AD7D2C"/>
    <w:rsid w:val="00B22F92"/>
    <w:rsid w:val="00B47730"/>
    <w:rsid w:val="00BB7157"/>
    <w:rsid w:val="00C52658"/>
    <w:rsid w:val="00C53C01"/>
    <w:rsid w:val="00CB0664"/>
    <w:rsid w:val="00E873DA"/>
    <w:rsid w:val="00EA6174"/>
    <w:rsid w:val="00F141FF"/>
    <w:rsid w:val="00FC693F"/>
    <w:rsid w:val="00FD20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9C99181"/>
  <w14:defaultImageDpi w14:val="300"/>
  <w15:docId w15:val="{7BADFD5D-2BBD-6140-8F8D-007EBD9C7D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Textoennegrita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561</Words>
  <Characters>3090</Characters>
  <Application>Microsoft Office Word</Application>
  <DocSecurity>0</DocSecurity>
  <Lines>25</Lines>
  <Paragraphs>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3644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kmilo quintero</cp:lastModifiedBy>
  <cp:revision>2</cp:revision>
  <dcterms:created xsi:type="dcterms:W3CDTF">2026-04-27T13:58:00Z</dcterms:created>
  <dcterms:modified xsi:type="dcterms:W3CDTF">2026-04-27T13:58:00Z</dcterms:modified>
  <cp:category/>
</cp:coreProperties>
</file>